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8151732" name="019df2b6-553d-789d-aaba-66d79a9f5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095946" name="019df2b6-553d-789d-aaba-66d79a9f58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Werkstatt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9873259" name="019df2ba-8c3e-7a12-8627-4b2d13c12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595365" name="019df2ba-8c3e-7a12-8627-4b2d13c123e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8499776" name="019df2fd-68a4-72a9-9324-7554beacd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923008" name="019df2fd-68a4-72a9-9324-7554beacdd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5752420" name="019df307-25a4-7ce1-86bb-3ae1068f0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883556" name="019df307-25a4-7ce1-86bb-3ae1068f0a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Werkstatt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7451773" name="019df2be-d7e7-7267-a6dd-104c070d23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611547" name="019df2be-d7e7-7267-a6dd-104c070d233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9430145" name="019df2da-6bd9-78aa-a822-e8688dd3a9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88971" name="019df2da-6bd9-78aa-a822-e8688dd3a9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2067826" name="019df2ed-df25-7e14-b4d5-07a015a3f9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320251" name="019df2ed-df25-7e14-b4d5-07a015a3f90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2931240" name="019df2ff-c5a2-77a0-bbd2-86ad78f96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443469" name="019df2ff-c5a2-77a0-bbd2-86ad78f96bb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4073063" name="019df302-43cb-759d-b146-6786a6995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397672" name="019df302-43cb-759d-b146-6786a69953f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5342252" name="019df31f-e1ff-79e2-a968-a6a92a66f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648226" name="019df31f-e1ff-79e2-a968-a6a92a66f53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3857067" name="019df327-4953-7884-a587-ed264589b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112537" name="019df327-4953-7884-a587-ed264589bee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Waschraum/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868204" name="019df2c0-83b1-7a44-86bc-1ce91213b9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971868" name="019df2c0-83b1-7a44-86bc-1ce91213b91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1273729" name="019df32c-8e2d-728f-997a-6ce78d4581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715023" name="019df32c-8e2d-728f-997a-6ce78d45817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UG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Kork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2873481" name="019df2c4-0344-7c1b-8253-b8d33c1dd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449049" name="019df2c4-0344-7c1b-8253-b8d33c1ddb2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Treppenhaus/ Werkstatt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7695657" name="019df2bd-c34f-7687-81ea-a1bccf446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837726" name="019df2bd-c34f-7687-81ea-a1bccf4466a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2184833" name="019df2db-c67d-7224-897b-0e835e833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522833" name="019df2db-c67d-7224-897b-0e835e833d3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Gang/ Küche/ Wohnzimmer/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9071238" name="019df2f0-49ee-7844-ac4d-ae78e4c3f4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566732" name="019df2f0-49ee-7844-ac4d-ae78e4c3f43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9625453" name="019df2fe-b9bb-7f9b-91cb-b8f9754ea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365711" name="019df2fe-b9bb-7f9b-91cb-b8f9754ea03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51022193" name="019df31f-16cc-7dc9-af45-cd3321bef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690194" name="019df31f-16cc-7dc9-af45-cd3321bef0c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15507475" name="019df326-1590-7bfd-9693-074c47115b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351165" name="019df326-1590-7bfd-9693-074c47115b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18124825" name="019df338-2338-74f8-b6ae-9baf95547a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253248" name="019df338-2338-74f8-b6ae-9baf95547a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31599785" name="019df2dd-16ea-713e-8d5d-aaa10dd09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759192" name="019df2dd-16ea-713e-8d5d-aaa10dd09ba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4940180" name="019df2f2-7204-7f69-b81c-42a234e7d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90108" name="019df2f2-7204-7f69-b81c-42a234e7d8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85341543" name="019df31e-17ef-7c51-8530-b360abbe3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168322" name="019df31e-17ef-7c51-8530-b360abbe3e4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92820615" name="019df2de-4372-702d-8764-c126c1b3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701866" name="019df2de-4372-702d-8764-c126c1b35ee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189063" name="019df2f3-ffe4-73ca-ac44-6bf65bdbc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363318" name="019df2f3-ffe4-73ca-ac44-6bf65bdbc6f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753262" name="019df31c-d84d-7443-bd92-9877178c6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119592" name="019df31c-d84d-7443-bd92-9877178c68b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47693916" name="019df331-793b-7a3c-8cb9-96ac37eb1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286742" name="019df331-793b-7a3c-8cb9-96ac37eb1f9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50624649" name="019df333-4aee-744c-844c-ad06f27e5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893936" name="019df333-4aee-744c-844c-ad06f27e5ea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78408652" name="019df33d-eae2-7ad5-8269-af7e12933a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295136" name="019df33d-eae2-7ad5-8269-af7e12933ad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924068" name="019df436-d28b-7d4b-abdf-850d284e8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094881" name="019df436-d28b-7d4b-abdf-850d284e8fe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40741"/>
                  <wp:effectExtent l="0" t="0" r="0" b="0"/>
                  <wp:docPr id="571342444" name="019df901-9dc4-7371-b76b-464e4acc7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504319" name="019df901-9dc4-7371-b76b-464e4acc74b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40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Waschraum/ 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9535105" name="019df2c2-7867-7ce0-94ca-86709d738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156887" name="019df2c2-7867-7ce0-94ca-86709d738eb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Kreuzbühlweg 22, 6045 Meggen</w:t>
          </w:r>
        </w:p>
        <w:p>
          <w:pPr>
            <w:spacing w:before="0" w:after="0"/>
          </w:pPr>
          <w:r>
            <w:t>DN 891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